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beide Badezimmer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>Boden, Wand,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0344633" name="019e92a8-5d0e-7b87-8abd-d65c0ac0ee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5108355" name="019e92a8-5d0e-7b87-8abd-d65c0ac0ee0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9904073" name="019e92a8-896a-70cf-8133-e45b4e32ac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366554" name="019e92a8-896a-70cf-8133-e45b4e32ac4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1782456" name="019e92b1-6edd-7734-9dde-cda131549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804893" name="019e92b1-6edd-7734-9dde-cda131549b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3162076" name="019e92b1-9549-7757-820c-b045cc869f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502373" name="019e92b1-9549-7757-820c-b045cc869f9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LAP/ Faserzement/ Schnüre</w:t>
            </w:r>
          </w:p>
          <w:p>
            <w:pPr>
              <w:spacing w:before="0" w:after="0"/>
            </w:pPr>
            <w:r>
              <w:t>Chrminée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7402659" name="019e930f-9d85-738a-817d-e2043a7601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808484" name="019e930f-9d85-738a-817d-e2043a76014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7159805" name="019e930f-b367-73f8-9d0b-f66926b81c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42360" name="019e930f-b367-73f8-9d0b-f66926b81cf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4537888" name="019e9320-1416-769a-8c3e-36e672cda3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732153" name="019e9320-1416-769a-8c3e-36e672cda32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1139698" name="019e9320-4d62-7731-bc4c-7f0d6a96c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6226921" name="019e9320-4d62-7731-bc4c-7f0d6a96c3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